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6C28D885" w:rsidR="00D822D3" w:rsidRDefault="00016399" w:rsidP="00EE6BAF">
      <w:pPr>
        <w:pStyle w:val="BijlageInhKop"/>
      </w:pPr>
      <w:r>
        <w:t xml:space="preserve">Bijlage </w:t>
      </w:r>
      <w:r w:rsidR="00F95F7D">
        <w:t>9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1DFAE0B5" w:rsidR="008D49F0" w:rsidRPr="00086A7D" w:rsidRDefault="008D49F0" w:rsidP="00EE6BAF">
      <w:pPr>
        <w:rPr>
          <w:b/>
          <w:bCs/>
        </w:rPr>
      </w:pPr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 w:rsidRPr="00086A7D">
        <w:rPr>
          <w:b/>
          <w:bCs/>
        </w:rPr>
        <w:t xml:space="preserve">Europese openbare </w:t>
      </w:r>
      <w:r w:rsidRPr="00086A7D">
        <w:rPr>
          <w:b/>
          <w:bCs/>
        </w:rPr>
        <w:t xml:space="preserve">aanbesteding </w:t>
      </w:r>
      <w:r w:rsidR="009D3539" w:rsidRPr="00086A7D">
        <w:rPr>
          <w:b/>
          <w:bCs/>
        </w:rPr>
        <w:t>abonnementenbeheer</w:t>
      </w:r>
      <w:r w:rsidR="00822C38" w:rsidRPr="00086A7D">
        <w:rPr>
          <w:b/>
          <w:bCs/>
        </w:rPr>
        <w:t xml:space="preserve"> </w:t>
      </w:r>
      <w:r w:rsidRPr="00086A7D">
        <w:rPr>
          <w:b/>
          <w:bCs/>
        </w:rPr>
        <w:t>dat: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6668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7134" w14:textId="77777777" w:rsidR="00A86668" w:rsidRDefault="00A86668">
      <w:r>
        <w:separator/>
      </w:r>
    </w:p>
  </w:endnote>
  <w:endnote w:type="continuationSeparator" w:id="0">
    <w:p w14:paraId="0D95CD7A" w14:textId="77777777" w:rsidR="00A86668" w:rsidRDefault="00A86668">
      <w:r>
        <w:continuationSeparator/>
      </w:r>
    </w:p>
  </w:endnote>
  <w:endnote w:type="continuationNotice" w:id="1">
    <w:p w14:paraId="4443CC2E" w14:textId="77777777" w:rsidR="00F95F7D" w:rsidRDefault="00F95F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60D8E438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="00C46163">
            <w:rPr>
              <w:sz w:val="18"/>
              <w:szCs w:val="18"/>
            </w:rPr>
            <w:t xml:space="preserve">9 </w:t>
          </w:r>
          <w:r>
            <w:rPr>
              <w:sz w:val="18"/>
              <w:szCs w:val="18"/>
            </w:rPr>
            <w:t xml:space="preserve">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A0B4" w14:textId="77777777" w:rsidR="00A86668" w:rsidRDefault="00A86668">
      <w:r>
        <w:separator/>
      </w:r>
    </w:p>
  </w:footnote>
  <w:footnote w:type="continuationSeparator" w:id="0">
    <w:p w14:paraId="545A126B" w14:textId="77777777" w:rsidR="00A86668" w:rsidRDefault="00A86668">
      <w:r>
        <w:continuationSeparator/>
      </w:r>
    </w:p>
  </w:footnote>
  <w:footnote w:type="continuationNotice" w:id="1">
    <w:p w14:paraId="64C46457" w14:textId="77777777" w:rsidR="00F95F7D" w:rsidRDefault="00F95F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6A7D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92EF7"/>
    <w:rsid w:val="003D1AB7"/>
    <w:rsid w:val="003E6FA9"/>
    <w:rsid w:val="00401155"/>
    <w:rsid w:val="004234AA"/>
    <w:rsid w:val="004B0B52"/>
    <w:rsid w:val="004B764D"/>
    <w:rsid w:val="004D25B1"/>
    <w:rsid w:val="004D4FBF"/>
    <w:rsid w:val="00501792"/>
    <w:rsid w:val="00530FAE"/>
    <w:rsid w:val="005539D9"/>
    <w:rsid w:val="005747FF"/>
    <w:rsid w:val="00591846"/>
    <w:rsid w:val="00595772"/>
    <w:rsid w:val="005964BA"/>
    <w:rsid w:val="005A3CF6"/>
    <w:rsid w:val="005B2218"/>
    <w:rsid w:val="005C7C1B"/>
    <w:rsid w:val="005D72D0"/>
    <w:rsid w:val="005F2DEE"/>
    <w:rsid w:val="0060677A"/>
    <w:rsid w:val="0062560E"/>
    <w:rsid w:val="00637D3F"/>
    <w:rsid w:val="00647267"/>
    <w:rsid w:val="00760ED4"/>
    <w:rsid w:val="007F6422"/>
    <w:rsid w:val="008049FF"/>
    <w:rsid w:val="00815203"/>
    <w:rsid w:val="00822C38"/>
    <w:rsid w:val="008241AE"/>
    <w:rsid w:val="008D49F0"/>
    <w:rsid w:val="00905809"/>
    <w:rsid w:val="009873C2"/>
    <w:rsid w:val="0099636C"/>
    <w:rsid w:val="009C3D60"/>
    <w:rsid w:val="009D3539"/>
    <w:rsid w:val="009F4622"/>
    <w:rsid w:val="00A06BF4"/>
    <w:rsid w:val="00A10586"/>
    <w:rsid w:val="00A136DE"/>
    <w:rsid w:val="00A801C5"/>
    <w:rsid w:val="00A86668"/>
    <w:rsid w:val="00B15957"/>
    <w:rsid w:val="00B31E2A"/>
    <w:rsid w:val="00B5171F"/>
    <w:rsid w:val="00B56E81"/>
    <w:rsid w:val="00BA3E33"/>
    <w:rsid w:val="00BB019B"/>
    <w:rsid w:val="00BB2787"/>
    <w:rsid w:val="00BC7585"/>
    <w:rsid w:val="00BD5DCB"/>
    <w:rsid w:val="00BF0F42"/>
    <w:rsid w:val="00BF71C3"/>
    <w:rsid w:val="00C2139E"/>
    <w:rsid w:val="00C46163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232FC"/>
    <w:rsid w:val="00E64694"/>
    <w:rsid w:val="00EA7D26"/>
    <w:rsid w:val="00ED132D"/>
    <w:rsid w:val="00EE6BAF"/>
    <w:rsid w:val="00EF6D9A"/>
    <w:rsid w:val="00EF7C97"/>
    <w:rsid w:val="00F0347C"/>
    <w:rsid w:val="00F22189"/>
    <w:rsid w:val="00F318D6"/>
    <w:rsid w:val="00F46432"/>
    <w:rsid w:val="00F543FF"/>
    <w:rsid w:val="00F636E9"/>
    <w:rsid w:val="00F72EF0"/>
    <w:rsid w:val="00F93052"/>
    <w:rsid w:val="00F95F7D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4B76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4B764D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4B764D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4B764D"/>
    <w:rPr>
      <w:rFonts w:ascii="Arial" w:eastAsiaTheme="minorHAnsi" w:hAnsi="Arial" w:cstheme="minorBidi"/>
      <w:sz w:val="24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Een nieuw document maken." ma:contentTypeScope="" ma:versionID="017c6abaa7ec2ef920816dcf78a6cf3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0696e1251eec87e5aea3a1e5627620c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  <ds:schemaRef ds:uri="9370bb6c-a038-4cc9-8ad4-73bcb46bcd4e"/>
  </ds:schemaRefs>
</ds:datastoreItem>
</file>

<file path=customXml/itemProps3.xml><?xml version="1.0" encoding="utf-8"?>
<ds:datastoreItem xmlns:ds="http://schemas.openxmlformats.org/officeDocument/2006/customXml" ds:itemID="{990FCEF4-D9A9-427A-9131-CC61662CF3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2022-12-01T15:37:00Z</dcterms:created>
  <dcterms:modified xsi:type="dcterms:W3CDTF">2022-12-01T15:37:00Z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